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276 Jazz-Funk Юніори 2 Solo Відкрита ліга</w:t>
      </w:r>
    </w:p>
    <w:p>
      <w:pPr>
        <w:pStyle w:val="Heading2"/>
      </w:pPr>
      <w:r>
        <w:t>Півфінал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Сидорцова Яна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В наступне коло пройшли:</w:t>
      </w:r>
    </w:p>
    <w:p>
      <w:pPr>
        <w:pStyle w:val="ListBullet"/>
      </w:pPr>
      <w:r>
        <w:t>#16 Кіра Зарецька</w:t>
      </w:r>
    </w:p>
    <w:p>
      <w:pPr>
        <w:pStyle w:val="ListBullet"/>
      </w:pPr>
      <w:r>
        <w:t>#346 Альона Чистякова</w:t>
      </w:r>
    </w:p>
    <w:p>
      <w:pPr>
        <w:pStyle w:val="ListBullet"/>
      </w:pPr>
      <w:r>
        <w:t>#344 Валерія Хамула</w:t>
      </w:r>
    </w:p>
    <w:p>
      <w:pPr>
        <w:pStyle w:val="ListBullet"/>
      </w:pPr>
      <w:r>
        <w:t>#329 Діана Порубльова</w:t>
      </w:r>
    </w:p>
    <w:p>
      <w:pPr>
        <w:pStyle w:val="ListBullet"/>
      </w:pPr>
      <w:r>
        <w:t>#327 Вероніка Петренко</w:t>
      </w:r>
    </w:p>
    <w:p>
      <w:pPr>
        <w:pStyle w:val="ListBullet"/>
      </w:pPr>
      <w:r>
        <w:t>#323 Мария Носенко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✓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261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238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205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X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306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290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  <w:tr>
        <w:tc>
          <w:tcPr>
            <w:tcW w:type="dxa" w:w="1337"/>
          </w:tcPr>
          <w:p>
            <w:pPr>
              <w:jc w:val="center"/>
            </w:pPr>
            <w:r>
              <w:t>48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.</w:t>
            </w:r>
          </w:p>
        </w:tc>
        <w:tc>
          <w:tcPr>
            <w:tcW w:type="dxa" w:w="1337"/>
          </w:tcPr>
          <w:p/>
        </w:tc>
      </w:tr>
    </w:tbl>
    <w:p/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Сидорцова Яна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Альона Міщенко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#346 Альона Чистякова - 1 місце</w:t>
      </w:r>
    </w:p>
    <w:p>
      <w:pPr>
        <w:pStyle w:val="ListNumber"/>
      </w:pPr>
      <w:r>
        <w:t>#344 Валерія Хамула - 2 місце</w:t>
      </w:r>
    </w:p>
    <w:p>
      <w:pPr>
        <w:pStyle w:val="ListNumber"/>
      </w:pPr>
      <w:r>
        <w:t>#327 Вероніка Петренко - 3 місце</w:t>
      </w:r>
    </w:p>
    <w:p>
      <w:pPr>
        <w:pStyle w:val="ListNumber"/>
      </w:pPr>
      <w:r>
        <w:t>#16 Кіра Зарецька - 4 місце</w:t>
      </w:r>
    </w:p>
    <w:p>
      <w:pPr>
        <w:pStyle w:val="ListNumber"/>
      </w:pPr>
      <w:r>
        <w:t>#329 Діана Порубльова - 5 місце</w:t>
      </w:r>
    </w:p>
    <w:p>
      <w:pPr>
        <w:pStyle w:val="ListNumber"/>
      </w:pPr>
      <w:r>
        <w:t>#323 Мария Носенко - 6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329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323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6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